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55206CB2" w:rsidR="00154C1C" w:rsidRPr="00850513" w:rsidRDefault="00CB7535" w:rsidP="0002697B">
            <w:r w:rsidRPr="00CB7535">
              <w:rPr>
                <w:rFonts w:ascii="Segoe UI Semilight" w:hAnsi="Segoe UI Semilight" w:cs="Segoe UI Semilight"/>
                <w:szCs w:val="22"/>
              </w:rPr>
              <w:t>25 AVC 44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6750DF00" w14:textId="3C5FD96E" w:rsidR="00711497" w:rsidRPr="00CB7535" w:rsidRDefault="00CB7535" w:rsidP="00302D02">
            <w:pPr>
              <w:rPr>
                <w:rFonts w:ascii="Segoe UI Semilight" w:hAnsi="Segoe UI Semilight" w:cs="Segoe UI Semilight"/>
                <w:b/>
                <w:szCs w:val="22"/>
              </w:rPr>
            </w:pPr>
            <w:r>
              <w:rPr>
                <w:rFonts w:ascii="Segoe UI Semilight" w:hAnsi="Segoe UI Semilight" w:cs="Segoe UI Semilight"/>
                <w:b/>
                <w:szCs w:val="22"/>
              </w:rPr>
              <w:t>Câblage FTTO (Fiber To The Office) – VDI</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2A2C3A">
        <w:tc>
          <w:tcPr>
            <w:tcW w:w="2509" w:type="dxa"/>
            <w:shd w:val="clear" w:color="auto" w:fill="479CC9"/>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BEE4C3"/>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BF04F0" w:rsidRDefault="009B473B" w:rsidP="002A2C3A">
            <w:pPr>
              <w:widowControl w:val="0"/>
              <w:tabs>
                <w:tab w:val="left" w:pos="6520"/>
              </w:tabs>
              <w:jc w:val="center"/>
              <w:rPr>
                <w:rFonts w:ascii="Segoe UI Semilight" w:hAnsi="Segoe UI Semilight" w:cs="Segoe UI Semilight"/>
                <w:color w:val="000000" w:themeColor="text1"/>
              </w:rPr>
            </w:pPr>
            <w:r w:rsidRPr="00BF04F0">
              <w:rPr>
                <w:rFonts w:ascii="Segoe UI Semilight" w:hAnsi="Segoe UI Semilight" w:cs="Segoe UI Semilight"/>
                <w:color w:val="000000" w:themeColor="text1"/>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BF04F0">
              <w:rPr>
                <w:rFonts w:ascii="Segoe UI Semilight" w:hAnsi="Segoe UI Semilight" w:cs="Segoe UI Semilight"/>
                <w:color w:val="000000" w:themeColor="text1"/>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76223B" w:rsidRDefault="009B473B" w:rsidP="002A2C3A">
            <w:pPr>
              <w:widowControl w:val="0"/>
              <w:tabs>
                <w:tab w:val="left" w:pos="6520"/>
              </w:tabs>
              <w:jc w:val="center"/>
              <w:rPr>
                <w:rFonts w:ascii="Segoe UI Semilight" w:hAnsi="Segoe UI Semilight" w:cs="Segoe UI Semilight"/>
                <w:color w:val="D9D9D9" w:themeColor="background1" w:themeShade="D9"/>
              </w:rPr>
            </w:pPr>
            <w:r w:rsidRPr="0076223B">
              <w:rPr>
                <w:rFonts w:ascii="Segoe UI Semilight" w:hAnsi="Segoe UI Semilight" w:cs="Segoe UI Semilight"/>
                <w:color w:val="D9D9D9" w:themeColor="background1" w:themeShade="D9"/>
              </w:rPr>
              <w:t>Avenue du Dr Schaeffner</w:t>
            </w:r>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76223B">
              <w:rPr>
                <w:rFonts w:ascii="Segoe UI Semilight" w:hAnsi="Segoe UI Semilight" w:cs="Segoe UI Semilight"/>
                <w:color w:val="D9D9D9" w:themeColor="background1" w:themeShade="D9"/>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9B473B">
        <w:rPr>
          <w:rStyle w:val="Titredulivre"/>
          <w:bCs w:val="0"/>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043CB2">
              <w:rPr>
                <w:rFonts w:ascii="Calibri" w:hAnsi="Calibri"/>
              </w:rPr>
            </w:r>
            <w:r w:rsidR="00043CB2">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043CB2">
              <w:rPr>
                <w:rFonts w:ascii="Calibri" w:hAnsi="Calibri"/>
              </w:rPr>
            </w:r>
            <w:r w:rsidR="00043CB2">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M'ENGAGE sans réserves,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9B473B" w:rsidRDefault="00A72C14" w:rsidP="00A40496">
      <w:pPr>
        <w:pStyle w:val="Titre1"/>
        <w:spacing w:before="400"/>
        <w:rPr>
          <w:rStyle w:val="Titredulivre"/>
          <w:bCs w:val="0"/>
          <w:spacing w:val="0"/>
        </w:rPr>
      </w:pPr>
      <w:r w:rsidRPr="009B473B">
        <w:rPr>
          <w:rStyle w:val="Titredulivre"/>
          <w:bCs w:val="0"/>
          <w:spacing w:val="0"/>
        </w:rPr>
        <w:lastRenderedPageBreak/>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67A3BA87"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31373384"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231373384"/>
    <w:p w14:paraId="5C9DB011" w14:textId="3CE1CA7A" w:rsidR="00DA6F3C" w:rsidRPr="00DA6F3C" w:rsidRDefault="00DA6F3C" w:rsidP="00DA6F3C">
      <w:pPr>
        <w:pStyle w:val="Paragraphedeliste"/>
        <w:numPr>
          <w:ilvl w:val="1"/>
          <w:numId w:val="2"/>
        </w:numPr>
        <w:rPr>
          <w:rFonts w:ascii="Segoe UI Semibold" w:hAnsi="Segoe UI Semibold"/>
          <w:sz w:val="24"/>
          <w:u w:val="single"/>
        </w:rPr>
      </w:pPr>
      <w:r w:rsidRPr="00DA6F3C">
        <w:rPr>
          <w:rFonts w:ascii="Segoe UI Semibold" w:hAnsi="Segoe UI Semibold"/>
          <w:sz w:val="24"/>
          <w:u w:val="single"/>
        </w:rPr>
        <w:t xml:space="preserve">Prestations supplémentaires éventuelles </w:t>
      </w:r>
      <w:r>
        <w:rPr>
          <w:rFonts w:ascii="Segoe UI Semibold" w:hAnsi="Segoe UI Semibold"/>
          <w:sz w:val="24"/>
          <w:u w:val="single"/>
        </w:rPr>
        <w:t>n°1 – Dépose</w:t>
      </w:r>
      <w:r w:rsidRPr="00DA6F3C">
        <w:rPr>
          <w:rFonts w:ascii="Segoe UI Semibold" w:hAnsi="Segoe UI Semibold"/>
          <w:sz w:val="24"/>
          <w:u w:val="single"/>
        </w:rPr>
        <w:t xml:space="preserve"> </w:t>
      </w:r>
    </w:p>
    <w:p w14:paraId="5074567C" w14:textId="77777777" w:rsidR="00DA6F3C" w:rsidRDefault="00DA6F3C" w:rsidP="00DA6F3C">
      <w:pPr>
        <w:rPr>
          <w:rFonts w:ascii="Segoe UI Semilight" w:hAnsi="Segoe UI Semilight" w:cs="Segoe UI Semilight"/>
          <w:szCs w:val="22"/>
        </w:rPr>
      </w:pPr>
    </w:p>
    <w:p w14:paraId="2FF62000" w14:textId="25B5F492" w:rsidR="00DA6F3C" w:rsidRPr="00A40496" w:rsidRDefault="00DA6F3C" w:rsidP="00DA6F3C">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10366370" w14:textId="77777777" w:rsidR="00DA6F3C" w:rsidRDefault="00DA6F3C" w:rsidP="00DA6F3C">
      <w:pPr>
        <w:pStyle w:val="Normal1"/>
        <w:ind w:firstLine="0"/>
        <w:rPr>
          <w:rFonts w:ascii="Segoe UI Semilight" w:hAnsi="Segoe UI Semilight" w:cs="Segoe UI Semilight"/>
          <w:szCs w:val="22"/>
        </w:rPr>
      </w:pPr>
      <w:permStart w:id="1573484093" w:edGrp="everyone"/>
    </w:p>
    <w:p w14:paraId="11918573" w14:textId="77777777" w:rsidR="00DA6F3C" w:rsidRPr="00257DC7" w:rsidRDefault="00DA6F3C" w:rsidP="00DA6F3C">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Pr>
          <w:rFonts w:ascii="Segoe UI Semilight" w:hAnsi="Segoe UI Semilight" w:cs="Segoe UI Semilight"/>
          <w:szCs w:val="22"/>
        </w:rPr>
        <w:t xml:space="preserve">Montant hors taxe </w:t>
      </w:r>
      <w:r w:rsidRPr="00257DC7">
        <w:rPr>
          <w:rFonts w:ascii="Segoe UI Semilight" w:hAnsi="Segoe UI Semilight" w:cs="Segoe UI Semilight"/>
          <w:szCs w:val="22"/>
        </w:rPr>
        <w:t>:</w:t>
      </w:r>
      <w:r>
        <w:rPr>
          <w:rFonts w:ascii="Segoe UI Semilight" w:hAnsi="Segoe UI Semilight" w:cs="Segoe UI Semilight"/>
          <w:szCs w:val="22"/>
        </w:rPr>
        <w:tab/>
        <w:t xml:space="preserve"> </w:t>
      </w:r>
    </w:p>
    <w:p w14:paraId="16B94461" w14:textId="77777777" w:rsidR="00DA6F3C" w:rsidRPr="00257DC7" w:rsidRDefault="00DA6F3C" w:rsidP="00DA6F3C">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Pr>
          <w:rFonts w:ascii="Segoe UI Semilight" w:hAnsi="Segoe UI Semilight" w:cs="Segoe UI Semilight"/>
          <w:szCs w:val="22"/>
        </w:rPr>
        <w:tab/>
      </w:r>
      <w:r w:rsidRPr="00257DC7">
        <w:rPr>
          <w:rFonts w:ascii="Segoe UI Semilight" w:hAnsi="Segoe UI Semilight" w:cs="Segoe UI Semilight"/>
          <w:szCs w:val="22"/>
        </w:rPr>
        <w:t xml:space="preserve"> :</w:t>
      </w:r>
    </w:p>
    <w:p w14:paraId="5C80E82C" w14:textId="77777777" w:rsidR="00DA6F3C" w:rsidRPr="00257DC7" w:rsidRDefault="00DA6F3C" w:rsidP="00DA6F3C">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Pr>
          <w:rFonts w:ascii="Segoe UI Semilight" w:hAnsi="Segoe UI Semilight" w:cs="Segoe UI Semilight"/>
          <w:szCs w:val="22"/>
        </w:rPr>
        <w:tab/>
      </w:r>
      <w:r w:rsidRPr="00257DC7">
        <w:rPr>
          <w:rFonts w:ascii="Segoe UI Semilight" w:hAnsi="Segoe UI Semilight" w:cs="Segoe UI Semilight"/>
          <w:szCs w:val="22"/>
        </w:rPr>
        <w:t xml:space="preserve"> :</w:t>
      </w:r>
      <w:r>
        <w:rPr>
          <w:rFonts w:ascii="Segoe UI Semilight" w:hAnsi="Segoe UI Semilight" w:cs="Segoe UI Semilight"/>
          <w:szCs w:val="22"/>
        </w:rPr>
        <w:t xml:space="preserve"> </w:t>
      </w:r>
    </w:p>
    <w:p w14:paraId="5857BCE5" w14:textId="77777777" w:rsidR="00DA6F3C" w:rsidRDefault="00DA6F3C" w:rsidP="00DA6F3C">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Soit en lettres</w:t>
      </w:r>
      <w:r>
        <w:rPr>
          <w:rFonts w:ascii="Segoe UI Semilight" w:hAnsi="Segoe UI Semilight" w:cs="Segoe UI Semilight"/>
          <w:szCs w:val="22"/>
        </w:rPr>
        <w:tab/>
      </w:r>
      <w:r w:rsidRPr="00257DC7">
        <w:rPr>
          <w:rFonts w:ascii="Segoe UI Semilight" w:hAnsi="Segoe UI Semilight" w:cs="Segoe UI Semilight"/>
          <w:szCs w:val="22"/>
        </w:rPr>
        <w:t xml:space="preserve"> : </w:t>
      </w:r>
    </w:p>
    <w:permEnd w:id="1573484093"/>
    <w:p w14:paraId="4E4EE8E4" w14:textId="77777777" w:rsidR="00DA6F3C" w:rsidRDefault="00DA6F3C" w:rsidP="00DA6F3C">
      <w:pPr>
        <w:pStyle w:val="Normal2"/>
        <w:ind w:left="0" w:firstLine="0"/>
        <w:jc w:val="center"/>
        <w:rPr>
          <w:rFonts w:ascii="Segoe UI Semilight" w:hAnsi="Segoe UI Semilight" w:cs="Segoe UI Semilight"/>
          <w:b/>
          <w:szCs w:val="22"/>
        </w:rPr>
      </w:pPr>
    </w:p>
    <w:p w14:paraId="4B3F3A66" w14:textId="2B3FEC09" w:rsidR="00DA6F3C" w:rsidRDefault="00DA6F3C" w:rsidP="00DA6F3C">
      <w:pPr>
        <w:pStyle w:val="Normal2"/>
        <w:ind w:left="0" w:firstLine="0"/>
        <w:jc w:val="center"/>
      </w:pPr>
      <w:r>
        <w:rPr>
          <w:rFonts w:ascii="Segoe UI Semilight" w:hAnsi="Segoe UI Semilight" w:cs="Segoe UI Semilight"/>
          <w:b/>
          <w:szCs w:val="22"/>
        </w:rPr>
        <w:sym w:font="Webdings" w:char="F069"/>
      </w:r>
      <w:r>
        <w:rPr>
          <w:rFonts w:ascii="Segoe UI Semilight" w:hAnsi="Segoe UI Semilight" w:cs="Segoe UI Semilight"/>
          <w:b/>
          <w:szCs w:val="22"/>
        </w:rPr>
        <w:t>Il est rappelé aux candidats que les prestations supplémentaires éventuelles sont obligatoires.</w:t>
      </w:r>
    </w:p>
    <w:p w14:paraId="5A377413" w14:textId="5BE90735"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4A052BD1"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CB7535">
        <w:rPr>
          <w:rFonts w:ascii="Segoe UI Semilight" w:hAnsi="Segoe UI Semilight" w:cs="Segoe UI Semilight"/>
          <w:b/>
          <w:szCs w:val="22"/>
        </w:rPr>
        <w:t>SEPTEMBRE</w:t>
      </w:r>
      <w:r w:rsidR="00E46F11">
        <w:rPr>
          <w:rFonts w:ascii="Segoe UI Semilight" w:hAnsi="Segoe UI Semilight" w:cs="Segoe UI Semilight"/>
          <w:b/>
          <w:szCs w:val="22"/>
        </w:rPr>
        <w:t xml:space="preserve"> 2025</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9B473B">
        <w:rPr>
          <w:rStyle w:val="Titredulivre"/>
          <w:bCs w:val="0"/>
          <w:spacing w:val="0"/>
        </w:rPr>
        <w:t>D</w:t>
      </w:r>
      <w:r w:rsidR="00A40496" w:rsidRPr="009B473B">
        <w:rPr>
          <w:rStyle w:val="Titredulivre"/>
          <w:bCs w:val="0"/>
          <w:spacing w:val="0"/>
        </w:rPr>
        <w:t>élais</w:t>
      </w:r>
    </w:p>
    <w:p w14:paraId="209710EF" w14:textId="0EE0D64C" w:rsidR="00A40496" w:rsidRDefault="00CB7535" w:rsidP="00A40496">
      <w:pPr>
        <w:pStyle w:val="Normal2"/>
        <w:ind w:left="0" w:firstLine="0"/>
        <w:rPr>
          <w:rFonts w:ascii="Segoe UI Semilight" w:hAnsi="Segoe UI Semilight" w:cs="Segoe UI Semilight"/>
          <w:szCs w:val="22"/>
        </w:rPr>
      </w:pPr>
      <w:r>
        <w:rPr>
          <w:rFonts w:ascii="Segoe UI Semilight" w:hAnsi="Segoe UI Semilight" w:cs="Segoe UI Semilight"/>
          <w:szCs w:val="22"/>
        </w:rPr>
        <w:t>L</w:t>
      </w:r>
      <w:r w:rsidR="00302D02" w:rsidRPr="00302D02">
        <w:rPr>
          <w:rFonts w:ascii="Segoe UI Semilight" w:hAnsi="Segoe UI Semilight" w:cs="Segoe UI Semilight"/>
          <w:szCs w:val="22"/>
        </w:rPr>
        <w:t xml:space="preserve">e délai global d’exécution des travaux est de </w:t>
      </w:r>
      <w:r w:rsidR="00302D02" w:rsidRPr="00E46F11">
        <w:rPr>
          <w:rFonts w:ascii="Segoe UI Semilight" w:hAnsi="Segoe UI Semilight" w:cs="Segoe UI Semilight"/>
          <w:b/>
          <w:bCs/>
          <w:szCs w:val="22"/>
        </w:rPr>
        <w:t>0</w:t>
      </w:r>
      <w:r w:rsidR="00E46F11" w:rsidRPr="00E46F11">
        <w:rPr>
          <w:rFonts w:ascii="Segoe UI Semilight" w:hAnsi="Segoe UI Semilight" w:cs="Segoe UI Semilight"/>
          <w:b/>
          <w:bCs/>
          <w:szCs w:val="22"/>
        </w:rPr>
        <w:t>6</w:t>
      </w:r>
      <w:r w:rsidR="00302D02" w:rsidRPr="00E46F11">
        <w:rPr>
          <w:rFonts w:ascii="Segoe UI Semilight" w:hAnsi="Segoe UI Semilight" w:cs="Segoe UI Semilight"/>
          <w:b/>
          <w:bCs/>
          <w:szCs w:val="22"/>
        </w:rPr>
        <w:t xml:space="preserve"> mois</w:t>
      </w:r>
      <w:r w:rsidR="00302D02"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00302D02" w:rsidRPr="00302D02">
        <w:rPr>
          <w:rFonts w:ascii="Segoe UI Semilight" w:hAnsi="Segoe UI Semilight" w:cs="Segoe UI Semilight"/>
          <w:szCs w:val="22"/>
        </w:rPr>
        <w:t xml:space="preserve">1 mois de préparation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9B473B" w:rsidRDefault="00A72C14" w:rsidP="00A40496">
      <w:pPr>
        <w:pStyle w:val="Titre1"/>
        <w:spacing w:before="400"/>
        <w:rPr>
          <w:rStyle w:val="Titredulivre"/>
          <w:bCs w:val="0"/>
          <w:spacing w:val="0"/>
        </w:rPr>
      </w:pPr>
      <w:r w:rsidRPr="009B473B">
        <w:rPr>
          <w:rStyle w:val="Titredulivre"/>
          <w:bCs w:val="0"/>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lastRenderedPageBreak/>
              <w:t>NATURE DE LA PRESTATION</w:t>
            </w:r>
          </w:p>
        </w:tc>
        <w:tc>
          <w:tcPr>
            <w:tcW w:w="2416" w:type="dxa"/>
            <w:shd w:val="clear" w:color="auto" w:fill="E0E0E0"/>
            <w:vAlign w:val="center"/>
          </w:tcPr>
          <w:p w14:paraId="328B638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9B473B" w:rsidRDefault="00A72C14" w:rsidP="00A40496">
      <w:pPr>
        <w:pStyle w:val="Titre1"/>
        <w:spacing w:before="400"/>
        <w:rPr>
          <w:rStyle w:val="Titredulivre"/>
          <w:bCs w:val="0"/>
          <w:spacing w:val="0"/>
        </w:rPr>
      </w:pPr>
      <w:r w:rsidRPr="009B473B">
        <w:rPr>
          <w:rStyle w:val="Titredulivre"/>
          <w:bCs w:val="0"/>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AE2619" w:rsidRDefault="00A72C14" w:rsidP="00A40496">
      <w:pPr>
        <w:pStyle w:val="Titre1"/>
        <w:spacing w:before="400"/>
        <w:rPr>
          <w:rStyle w:val="Titredulivre"/>
          <w:bCs w:val="0"/>
          <w:color w:val="46A951"/>
          <w:spacing w:val="0"/>
        </w:rPr>
      </w:pPr>
      <w:r w:rsidRPr="009B473B">
        <w:rPr>
          <w:rStyle w:val="Titredulivre"/>
          <w:bCs w:val="0"/>
          <w:spacing w:val="0"/>
        </w:rPr>
        <w:t>Avance</w:t>
      </w:r>
      <w:r w:rsidRPr="00AE2619">
        <w:rPr>
          <w:rStyle w:val="Titredulivre"/>
          <w:bCs w:val="0"/>
          <w:color w:val="46A951"/>
          <w:spacing w:val="0"/>
        </w:rPr>
        <w:t xml:space="preserv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9B473B" w:rsidRDefault="00A72C14" w:rsidP="00A40496">
      <w:pPr>
        <w:pStyle w:val="Titre1"/>
        <w:spacing w:before="400"/>
        <w:rPr>
          <w:rStyle w:val="Titredulivre"/>
          <w:bCs w:val="0"/>
          <w:spacing w:val="0"/>
        </w:rPr>
      </w:pPr>
      <w:r w:rsidRPr="009B473B">
        <w:rPr>
          <w:rStyle w:val="Titredulivre"/>
          <w:bCs w:val="0"/>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 payées directement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lastRenderedPageBreak/>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7A976CC3" w14:textId="32645309" w:rsidR="00302D02" w:rsidRPr="00302D02" w:rsidRDefault="00DE4D3A" w:rsidP="00302D02">
      <w:pPr>
        <w:jc w:val="both"/>
        <w:rPr>
          <w:b/>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B63D54">
        <w:rPr>
          <w:rFonts w:ascii="Segoe UI Semilight" w:hAnsi="Segoe UI Semilight" w:cs="Segoe UI Semilight"/>
          <w:b/>
          <w:szCs w:val="22"/>
        </w:rPr>
        <w:t>Câblage FTTO (Fiber To The Office) – VDI</w:t>
      </w:r>
    </w:p>
    <w:p w14:paraId="4F718CE8" w14:textId="77777777" w:rsidR="00C50BF4" w:rsidRPr="00856B78" w:rsidRDefault="00C50BF4" w:rsidP="00C50BF4">
      <w:pPr>
        <w:jc w:val="both"/>
        <w:rPr>
          <w:rFonts w:ascii="Segoe UI Semilight" w:hAnsi="Segoe UI Semilight" w:cs="Segoe UI Semilight"/>
          <w:b/>
          <w:color w:val="FF0000"/>
          <w:szCs w:val="22"/>
          <w:lang w:val="en-US"/>
        </w:rPr>
      </w:pPr>
    </w:p>
    <w:p w14:paraId="52377387" w14:textId="03A71C19" w:rsidR="00AA1BA7" w:rsidRPr="00856B78" w:rsidRDefault="00EB4045" w:rsidP="00FE42CB">
      <w:pPr>
        <w:jc w:val="both"/>
        <w:rPr>
          <w:rFonts w:ascii="Segoe UI Semilight" w:hAnsi="Segoe UI Semilight" w:cs="Segoe UI Semilight"/>
          <w:lang w:val="en-US"/>
        </w:rPr>
      </w:pPr>
      <w:r w:rsidRPr="00EB4045">
        <w:rPr>
          <w:rFonts w:ascii="Segoe UI Semilight" w:hAnsi="Segoe UI Semilight" w:cs="Segoe UI Semilight"/>
          <w:lang w:val="en-US"/>
        </w:rPr>
        <w:t>Budget:</w:t>
      </w:r>
      <w:r w:rsidR="009E7F66" w:rsidRPr="00EB4045">
        <w:rPr>
          <w:rFonts w:ascii="Segoe UI Semilight" w:hAnsi="Segoe UI Semilight" w:cs="Segoe UI Semilight"/>
          <w:lang w:val="en-US"/>
        </w:rPr>
        <w:t xml:space="preserve"> </w:t>
      </w:r>
      <w:r w:rsidR="0002697B">
        <w:rPr>
          <w:rFonts w:ascii="Segoe UI Semilight" w:hAnsi="Segoe UI Semilight" w:cs="Segoe UI Semilight"/>
          <w:lang w:val="en-US"/>
        </w:rPr>
        <w:t>H</w:t>
      </w:r>
    </w:p>
    <w:p w14:paraId="3457D451" w14:textId="77777777" w:rsidR="00704FAB" w:rsidRPr="00856B78" w:rsidRDefault="00704FAB" w:rsidP="00FE42CB">
      <w:pPr>
        <w:jc w:val="both"/>
        <w:rPr>
          <w:rFonts w:ascii="Segoe UI Semilight" w:hAnsi="Segoe UI Semilight" w:cs="Segoe UI Semilight"/>
          <w:lang w:val="en-US"/>
        </w:rPr>
      </w:pPr>
    </w:p>
    <w:p w14:paraId="2878EBD6" w14:textId="1C77C42B"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 xml:space="preserve">25 AVC </w:t>
      </w:r>
      <w:r w:rsidR="00B63D54">
        <w:rPr>
          <w:rFonts w:ascii="Segoe UI Semilight" w:hAnsi="Segoe UI Semilight" w:cs="Segoe UI Semilight"/>
          <w:szCs w:val="22"/>
        </w:rPr>
        <w:t>44</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1D7017A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704951B7" w14:textId="77777777" w:rsidR="005F36E4" w:rsidRDefault="005F36E4" w:rsidP="00A40496">
      <w:pPr>
        <w:tabs>
          <w:tab w:val="right" w:leader="dot" w:pos="9639"/>
        </w:tabs>
        <w:rPr>
          <w:rFonts w:ascii="Segoe UI Semilight" w:hAnsi="Segoe UI Semilight" w:cs="Segoe UI Semilight"/>
          <w:szCs w:val="24"/>
        </w:rPr>
      </w:pP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1AFF5C51"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2DBE140E" w14:textId="77777777" w:rsidR="009D2C20" w:rsidRDefault="009D2C20" w:rsidP="00851675">
      <w:pPr>
        <w:tabs>
          <w:tab w:val="right" w:leader="dot" w:pos="9639"/>
        </w:tabs>
        <w:rPr>
          <w:rFonts w:ascii="Segoe UI Semilight" w:hAnsi="Segoe UI Semilight" w:cs="Segoe UI Semilight"/>
          <w:szCs w:val="24"/>
        </w:rPr>
      </w:pPr>
    </w:p>
    <w:p w14:paraId="701415E1"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78B2AC9"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40F54DAA" w14:textId="77777777" w:rsidR="00DE4D3A" w:rsidRDefault="00DE4D3A" w:rsidP="00FE42CB">
      <w:pPr>
        <w:jc w:val="both"/>
        <w:rPr>
          <w:rFonts w:ascii="Segoe UI Semilight" w:hAnsi="Segoe UI Semilight" w:cs="Segoe UI Semilight"/>
        </w:rPr>
      </w:pP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6E0F879C" w14:textId="77777777" w:rsidR="00DE4D3A" w:rsidRDefault="00DE4D3A" w:rsidP="00FE42CB">
      <w:pPr>
        <w:jc w:val="both"/>
        <w:rPr>
          <w:rFonts w:ascii="Segoe UI Semilight" w:hAnsi="Segoe UI Semilight" w:cs="Segoe UI Semilight"/>
        </w:rPr>
      </w:pPr>
    </w:p>
    <w:p w14:paraId="64D263C8" w14:textId="77777777" w:rsidR="000A4773" w:rsidRDefault="000A4773" w:rsidP="00FE42CB">
      <w:pPr>
        <w:jc w:val="both"/>
        <w:rPr>
          <w:rFonts w:ascii="Segoe UI Semilight" w:hAnsi="Segoe UI Semilight" w:cs="Segoe UI Semilight"/>
        </w:rPr>
      </w:pPr>
    </w:p>
    <w:p w14:paraId="3CFCB4AA" w14:textId="77777777" w:rsidR="00AE2619" w:rsidRDefault="00AE2619" w:rsidP="00FE42CB">
      <w:pPr>
        <w:jc w:val="both"/>
        <w:rPr>
          <w:rFonts w:ascii="Segoe UI Semilight" w:hAnsi="Segoe UI Semilight" w:cs="Segoe UI Semilight"/>
        </w:rPr>
      </w:pPr>
    </w:p>
    <w:p w14:paraId="45ABC4A2" w14:textId="77777777" w:rsidR="00AE2619" w:rsidRDefault="00AE2619" w:rsidP="00FE42CB">
      <w:pPr>
        <w:jc w:val="both"/>
        <w:rPr>
          <w:rFonts w:ascii="Segoe UI Semilight" w:hAnsi="Segoe UI Semilight" w:cs="Segoe UI Semilight"/>
        </w:rPr>
      </w:pPr>
    </w:p>
    <w:p w14:paraId="69A363C0" w14:textId="77777777" w:rsidR="00AE2619" w:rsidRDefault="00AE2619" w:rsidP="00FE42CB">
      <w:pPr>
        <w:jc w:val="both"/>
        <w:rPr>
          <w:rFonts w:ascii="Segoe UI Semilight" w:hAnsi="Segoe UI Semilight" w:cs="Segoe UI Semilight"/>
        </w:rPr>
      </w:pPr>
    </w:p>
    <w:p w14:paraId="3C36A1FB" w14:textId="77777777" w:rsidR="00AE2619" w:rsidRDefault="00AE2619" w:rsidP="00FE42CB">
      <w:pPr>
        <w:jc w:val="both"/>
        <w:rPr>
          <w:rFonts w:ascii="Segoe UI Semilight" w:hAnsi="Segoe UI Semilight" w:cs="Segoe UI Semilight"/>
        </w:rPr>
      </w:pPr>
    </w:p>
    <w:p w14:paraId="16F0DCDF" w14:textId="77777777" w:rsidR="00AE2619" w:rsidRDefault="00AE2619" w:rsidP="00FE42CB">
      <w:pPr>
        <w:jc w:val="both"/>
        <w:rPr>
          <w:rFonts w:ascii="Segoe UI Semilight" w:hAnsi="Segoe UI Semilight" w:cs="Segoe UI Semilight"/>
        </w:rPr>
      </w:pPr>
    </w:p>
    <w:p w14:paraId="315623D0" w14:textId="77777777" w:rsidR="00AE2619" w:rsidRDefault="00AE2619" w:rsidP="00FE42CB">
      <w:pPr>
        <w:jc w:val="both"/>
        <w:rPr>
          <w:rFonts w:ascii="Segoe UI Semilight" w:hAnsi="Segoe UI Semilight" w:cs="Segoe UI Semilight"/>
        </w:rPr>
      </w:pPr>
    </w:p>
    <w:p w14:paraId="50A8C35F" w14:textId="77777777" w:rsidR="00AE2619" w:rsidRDefault="00AE2619" w:rsidP="00FE42CB">
      <w:pPr>
        <w:jc w:val="both"/>
        <w:rPr>
          <w:rFonts w:ascii="Segoe UI Semilight" w:hAnsi="Segoe UI Semilight" w:cs="Segoe UI Semilight"/>
        </w:rPr>
      </w:pPr>
    </w:p>
    <w:p w14:paraId="755BE10F" w14:textId="77777777" w:rsidR="00AE2619" w:rsidRDefault="00AE2619" w:rsidP="00FE42CB">
      <w:pPr>
        <w:jc w:val="both"/>
        <w:rPr>
          <w:rFonts w:ascii="Segoe UI Semilight" w:hAnsi="Segoe UI Semilight" w:cs="Segoe UI Semilight"/>
        </w:rPr>
      </w:pPr>
    </w:p>
    <w:p w14:paraId="60D5FC93" w14:textId="77777777" w:rsidR="00EB4045" w:rsidRPr="001949B1" w:rsidRDefault="00EB4045" w:rsidP="00FE42CB">
      <w:pPr>
        <w:jc w:val="both"/>
        <w:rPr>
          <w:rFonts w:ascii="Segoe UI Semilight" w:hAnsi="Segoe UI Semilight" w:cs="Segoe UI Semilight"/>
        </w:rPr>
      </w:pPr>
    </w:p>
    <w:p w14:paraId="0C47849F" w14:textId="77777777"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5587974A" w:rsidR="009B473B" w:rsidRDefault="00CB7535" w:rsidP="009B473B">
          <w:pPr>
            <w:pStyle w:val="Pieddepage"/>
            <w:jc w:val="center"/>
            <w:rPr>
              <w:rFonts w:cs="Segoe UI"/>
              <w:sz w:val="14"/>
              <w:szCs w:val="16"/>
              <w:lang w:val="en-GB"/>
            </w:rPr>
          </w:pPr>
          <w:r w:rsidRPr="00CB7535">
            <w:rPr>
              <w:rFonts w:cs="Segoe UI"/>
              <w:sz w:val="14"/>
              <w:szCs w:val="16"/>
            </w:rPr>
            <w:t>25 AVC 44 TVX</w:t>
          </w:r>
        </w:p>
      </w:tc>
      <w:tc>
        <w:tcPr>
          <w:tcW w:w="5716" w:type="dxa"/>
          <w:vAlign w:val="center"/>
        </w:tcPr>
        <w:p w14:paraId="7AF5D111" w14:textId="5711D3A6" w:rsidR="00302D02" w:rsidRPr="00CB7535" w:rsidRDefault="00CB7535" w:rsidP="00CB7535">
          <w:pPr>
            <w:pStyle w:val="Pieddepage"/>
            <w:jc w:val="center"/>
            <w:rPr>
              <w:rFonts w:cs="Segoe UI"/>
              <w:bCs/>
              <w:sz w:val="14"/>
              <w:szCs w:val="16"/>
            </w:rPr>
          </w:pPr>
          <w:r w:rsidRPr="00CB7535">
            <w:rPr>
              <w:rFonts w:ascii="Segoe UI Semilight" w:hAnsi="Segoe UI Semilight" w:cs="Segoe UI Semilight"/>
              <w:bCs/>
              <w:sz w:val="14"/>
              <w:szCs w:val="16"/>
            </w:rPr>
            <w:t>Câblage FTTO (Fiber To The Office) – VDI</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4DC3C4C1" w:rsidR="009B473B" w:rsidRDefault="00CB7535" w:rsidP="009B473B">
          <w:pPr>
            <w:pStyle w:val="Pieddepage"/>
            <w:jc w:val="center"/>
            <w:rPr>
              <w:rFonts w:cs="Segoe UI"/>
              <w:sz w:val="14"/>
              <w:szCs w:val="16"/>
            </w:rPr>
          </w:pPr>
          <w:r>
            <w:rPr>
              <w:rFonts w:cs="Segoe UI"/>
              <w:sz w:val="14"/>
              <w:szCs w:val="16"/>
            </w:rPr>
            <w:t>Septembre</w:t>
          </w:r>
          <w:r w:rsidR="00E46F11">
            <w:rPr>
              <w:rFonts w:cs="Segoe UI"/>
              <w:sz w:val="14"/>
              <w:szCs w:val="16"/>
            </w:rPr>
            <w:t xml:space="preserve"> 2025</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66960F8">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79CC9"/>
                      </a:solidFill>
                      <a:ln w="9525">
                        <a:solidFill>
                          <a:srgbClr val="479CC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81380"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" fillcolor="#479cc9" strokecolor="#479cc9"/>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95735F">
      <w:pPr>
        <w:pStyle w:val="Pieddepage"/>
        <w:spacing w:line="276" w:lineRule="auto"/>
      </w:pPr>
      <w:r>
        <w:rPr>
          <w:rStyle w:val="Appelnotedebasdep"/>
        </w:rPr>
        <w:footnoteRef/>
      </w:r>
      <w:r>
        <w:t xml:space="preserve"> </w:t>
      </w:r>
      <w:r w:rsidRPr="0095735F">
        <w:rPr>
          <w:rFonts w:ascii="Arial" w:hAnsi="Arial" w:cs="Arial"/>
          <w:sz w:val="16"/>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0" type="#_x0000_t75" style="width:11.25pt;height:11.2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B944E9FE"/>
    <w:lvl w:ilvl="0">
      <w:start w:val="1"/>
      <w:numFmt w:val="upperRoman"/>
      <w:pStyle w:val="Titre1"/>
      <w:lvlText w:val="Article %1."/>
      <w:lvlJc w:val="left"/>
      <w:pPr>
        <w:ind w:left="0" w:firstLine="0"/>
      </w:pPr>
      <w:rPr>
        <w:color w:val="479CC9"/>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readOnly" w:enforcement="1" w:cryptProviderType="rsaAES" w:cryptAlgorithmClass="hash" w:cryptAlgorithmType="typeAny" w:cryptAlgorithmSid="14" w:cryptSpinCount="100000" w:hash="kG3gUv+uglzWUw9v/kW3vhVmk26ANzCyCNnydLgiDfApi8BNwzK9Cny9XyJaK4MOpiYA8tzJPUsIUHPlNCSn5A==" w:salt="qJtEmVC58a/EuwFFamOEC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413F"/>
    <w:rsid w:val="000944E5"/>
    <w:rsid w:val="000A0143"/>
    <w:rsid w:val="000A1908"/>
    <w:rsid w:val="000A238B"/>
    <w:rsid w:val="000A25DD"/>
    <w:rsid w:val="000A4773"/>
    <w:rsid w:val="000A6C42"/>
    <w:rsid w:val="000D1EB9"/>
    <w:rsid w:val="000D284E"/>
    <w:rsid w:val="000D32AA"/>
    <w:rsid w:val="000D5B19"/>
    <w:rsid w:val="000D743C"/>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D6611"/>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3127"/>
    <w:rsid w:val="003F7CA3"/>
    <w:rsid w:val="00405581"/>
    <w:rsid w:val="0040749F"/>
    <w:rsid w:val="00410D8D"/>
    <w:rsid w:val="00412B90"/>
    <w:rsid w:val="00415BB7"/>
    <w:rsid w:val="0041735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63DA"/>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0B93"/>
    <w:rsid w:val="00943C61"/>
    <w:rsid w:val="0094567D"/>
    <w:rsid w:val="00945848"/>
    <w:rsid w:val="00951863"/>
    <w:rsid w:val="009532B9"/>
    <w:rsid w:val="00954A3C"/>
    <w:rsid w:val="00955454"/>
    <w:rsid w:val="009563CC"/>
    <w:rsid w:val="0095735F"/>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3D5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B7535"/>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92E88"/>
    <w:rsid w:val="00D94B03"/>
    <w:rsid w:val="00DA6F3C"/>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913</Words>
  <Characters>4999</Characters>
  <Application>Microsoft Office Word</Application>
  <DocSecurity>8</DocSecurity>
  <Lines>41</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5901</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MARTINEZ Stéphanie</cp:lastModifiedBy>
  <cp:revision>3</cp:revision>
  <cp:lastPrinted>2024-06-11T12:10:00Z</cp:lastPrinted>
  <dcterms:created xsi:type="dcterms:W3CDTF">2025-09-25T13:14:00Z</dcterms:created>
  <dcterms:modified xsi:type="dcterms:W3CDTF">2025-09-25T13:14:00Z</dcterms:modified>
</cp:coreProperties>
</file>